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034692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788ae511-f951-4a39-a96d-32e07689f645" w:id="2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Кировской области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СОШ п. Кобра Нагорского района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Двоеглазова А. М.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 21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07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5306742)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Кобра </w:t>
      </w:r>
      <w:bookmarkEnd w:id="3"/>
      <w:bookmarkStart w:name="dc72b6e0-474b-4b98-a795-02870ed74afe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40346923" w:id="5"/>
    <w:p>
      <w:pPr>
        <w:sectPr>
          <w:pgSz w:w="11906" w:h="16383" w:orient="portrait"/>
        </w:sectPr>
      </w:pPr>
    </w:p>
    <w:bookmarkEnd w:id="5"/>
    <w:bookmarkEnd w:id="0"/>
    <w:bookmarkStart w:name="block-4034692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40346928" w:id="7"/>
    <w:p>
      <w:pPr>
        <w:sectPr>
          <w:pgSz w:w="11906" w:h="16383" w:orient="portrait"/>
        </w:sectPr>
      </w:pPr>
    </w:p>
    <w:bookmarkEnd w:id="7"/>
    <w:bookmarkEnd w:id="6"/>
    <w:bookmarkStart w:name="block-40346929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[й’],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40346929" w:id="9"/>
    <w:p>
      <w:pPr>
        <w:sectPr>
          <w:pgSz w:w="11906" w:h="16383" w:orient="portrait"/>
        </w:sectPr>
      </w:pPr>
    </w:p>
    <w:bookmarkEnd w:id="9"/>
    <w:bookmarkEnd w:id="8"/>
    <w:bookmarkStart w:name="block-40346924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40346924" w:id="11"/>
    <w:p>
      <w:pPr>
        <w:sectPr>
          <w:pgSz w:w="11906" w:h="16383" w:orient="portrait"/>
        </w:sectPr>
      </w:pPr>
    </w:p>
    <w:bookmarkEnd w:id="11"/>
    <w:bookmarkEnd w:id="10"/>
    <w:bookmarkStart w:name="block-40346925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4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2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25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0346925" w:id="13"/>
    <w:p>
      <w:pPr>
        <w:sectPr>
          <w:pgSz w:w="16383" w:h="11906" w:orient="landscape"/>
        </w:sectPr>
      </w:pPr>
    </w:p>
    <w:bookmarkEnd w:id="13"/>
    <w:bookmarkEnd w:id="12"/>
    <w:bookmarkStart w:name="block-40346927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102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«Наклонения глагола» / Всероссийская проверочная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 / Всероссийская проверочная работа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300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0346927" w:id="15"/>
    <w:p>
      <w:pPr>
        <w:sectPr>
          <w:pgSz w:w="16383" w:h="11906" w:orient="landscape"/>
        </w:sectPr>
      </w:pPr>
    </w:p>
    <w:bookmarkEnd w:id="15"/>
    <w:bookmarkEnd w:id="14"/>
    <w:bookmarkStart w:name="block-40346926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da2c331-4368-40e6-87c7-0fbbc56d7cc2" w:id="17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 (в 2 частях), 7 класс/ Баранов М.Т., Ладыженская Т.А., Тростенцова Л.А. и др., Акционерное общество «Издательство «Просвещение»</w:t>
      </w:r>
      <w:bookmarkEnd w:id="17"/>
      <w:r>
        <w:rPr>
          <w:sz w:val="28"/>
        </w:rPr>
        <w:br/>
      </w:r>
      <w:bookmarkStart w:name="dda2c331-4368-40e6-87c7-0fbbc56d7cc2" w:id="1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Русская речь, 8 класс/ Баранов М.Т., Ладыженская Т.А., Тростенцова Л.А. и др., Общество с ограниченной ответственностью «ДРОФА»; Акционерное общество «Издательство «Просвещение»</w:t>
      </w:r>
      <w:bookmarkEnd w:id="18"/>
      <w:r>
        <w:rPr>
          <w:sz w:val="28"/>
        </w:rPr>
        <w:br/>
      </w:r>
      <w:bookmarkStart w:name="dda2c331-4368-40e6-87c7-0fbbc56d7cc2"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Русская речь, 9 класс/ Баранов М.Т., Ладыженская Т.А., Тростенцова Л.А. и др., Общество с ограниченной ответственностью «ДРОФА»; Акционерное общество «Издательство «Просвещение»</w:t>
      </w:r>
      <w:bookmarkEnd w:id="19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0346926" w:id="20"/>
    <w:p>
      <w:pPr>
        <w:sectPr>
          <w:pgSz w:w="11906" w:h="16383" w:orient="portrait"/>
        </w:sectPr>
      </w:pPr>
    </w:p>
    <w:bookmarkEnd w:id="20"/>
    <w:bookmarkEnd w:id="16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